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装配记录</w:t>
      </w:r>
    </w:p>
    <w:p>
      <w:r>
        <w:t>记录编号：FM-099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装配内容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扭矩值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操作者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